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OG -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0306531" name="065aacd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4317124" name="065aacd0-1eac-11f1-961e-6728523375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6254963" name="0a09d22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7170343" name="0a09d220-1eac-11f1-961e-6728523375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8384090" name="2b854b0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9459307" name="2b854b00-1eac-11f1-961e-67285233754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2796591" name="31e02f6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3983568" name="31e02f60-1eac-11f1-961e-67285233754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9976692" name="910750e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2076870" name="910750e0-1eac-11f1-961e-67285233754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187621" name="96760080-1eac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951078" name="96760080-1eac-11f1-961e-67285233754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0721109" name="712b5a60-1eb0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7943774" name="712b5a60-1eb0-11f1-961e-67285233754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1001686" name="75387e30-1eb0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3336114" name="75387e30-1eb0-11f1-961e-67285233754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4592271" name="5a620020-1eb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9179596" name="5a620020-1eb2-11f1-961e-67285233754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0164501" name="6053c270-1eb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394190" name="6053c270-1eb2-11f1-961e-67285233754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Baumgarten 3, 8964 Rudolfstetten-Friedlisberg</w:t>
          </w:r>
        </w:p>
        <w:p>
          <w:pPr>
            <w:spacing w:before="0" w:after="0"/>
          </w:pPr>
          <w:r>
            <w:t>784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